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Journal for Artificial Intelligence in Medicine (JAIM)</w:t>
      </w:r>
    </w:p>
    <w:p>
      <w:pPr>
        <w:pStyle w:val="Heading1"/>
      </w:pPr>
      <w:r>
        <w:t>JAIM Submission Checklist</w:t>
      </w:r>
    </w:p>
    <w:p>
      <w:r>
        <w:t>JAIM Submission Checklist</w:t>
      </w:r>
    </w:p>
    <w:p/>
    <w:p>
      <w:r>
        <w:t>Required for all submissions (attach to your submission email):</w:t>
      </w:r>
    </w:p>
    <w:p/>
    <w:p>
      <w:r>
        <w:t>- [ ] Title page (unblinded for editorial office; include author names and affiliations)</w:t>
      </w:r>
    </w:p>
    <w:p>
      <w:r>
        <w:t>- [ ] Blinded manuscript file (no author-identifying information)</w:t>
      </w:r>
    </w:p>
    <w:p>
      <w:r>
        <w:t>- [ ] Structured abstract (250 words for Original Research)</w:t>
      </w:r>
    </w:p>
    <w:p>
      <w:r>
        <w:t>- [ ] Main text following Introduction/Methods/Results/Discussion/Conclusions</w:t>
      </w:r>
    </w:p>
    <w:p>
      <w:r>
        <w:t>- [ ] Tables and figure legends included</w:t>
      </w:r>
    </w:p>
    <w:p>
      <w:r>
        <w:t>- [ ] References formatted in Vancouver style</w:t>
      </w:r>
    </w:p>
    <w:p>
      <w:r>
        <w:t>- [ ] Ethics approval statement and IRB number (if applicable)</w:t>
      </w:r>
    </w:p>
    <w:p>
      <w:r>
        <w:t>- [ ] Data availability and code repository links (if available)</w:t>
      </w:r>
    </w:p>
    <w:p>
      <w:r>
        <w:t>- [ ] Conflict of Interest form completed</w:t>
      </w:r>
    </w:p>
    <w:p>
      <w:r>
        <w:t>- [ ] Cover letter included</w:t>
      </w:r>
    </w:p>
    <w:p>
      <w:r>
        <w:t>- [ ] Proof of payment for inaugural processing fee ($100)</w:t>
      </w:r>
    </w:p>
    <w:p>
      <w:r>
        <w:t>- [ ] EQUATOR checklist appropriate for study design (e.g., CONSORT, STROBE, PRISMA)</w:t>
      </w:r>
    </w:p>
    <w:p/>
    <w:p>
      <w:r>
        <w:t>Optional but recommended:</w:t>
      </w:r>
    </w:p>
    <w:p>
      <w:r>
        <w:t>- [ ] Supplementary files (data/code) with README</w:t>
      </w:r>
    </w:p>
    <w:p>
      <w:r>
        <w:t>- [ ] Model cards or datasheets for datasets</w:t>
      </w:r>
    </w:p>
    <w:p/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